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3B0873"/>
          <w:sz w:val="38"/>
        </w:rPr>
        <w:t>First-Week Activities Set</w:t>
      </w:r>
    </w:p>
    <w:p>
      <w:r>
        <w:rPr>
          <w:i/>
          <w:color w:val="6B7280"/>
          <w:sz w:val="18"/>
        </w:rPr>
        <w:t>Editable version. This file has only the parts you fill in or customize; the full printable resource is in the PDFs.</w:t>
      </w:r>
    </w:p>
    <w:p>
      <w:pPr>
        <w:spacing w:before="240"/>
      </w:pPr>
      <w:r>
        <w:rPr>
          <w:b/>
          <w:color w:val="3B0873"/>
          <w:sz w:val="26"/>
        </w:rPr>
        <w:t>Day 1: two truths and a goal   (FOR STUDENTS)</w:t>
      </w:r>
    </w:p>
    <w:p>
      <w:pPr>
        <w:pBdr>
          <w:bottom w:val="single" w:sz="6" w:space="2" w:color="CBD5E1"/>
        </w:pBdr>
        <w:spacing w:after="120"/>
      </w:pPr>
      <w:r>
        <w:rPr>
          <w:b/>
        </w:rPr>
        <w:t xml:space="preserve">Your name:  </w:t>
      </w:r>
    </w:p>
    <w:p>
      <w:r>
        <w:t>Write two things that are TRUE about you, one believable LIE, and one real GOAL for this year. Mix up the order when you read them so the class has to guess the lie.</w:t>
      </w:r>
    </w:p>
    <w:p>
      <w:pPr>
        <w:pBdr>
          <w:bottom w:val="single" w:sz="6" w:space="2" w:color="CBD5E1"/>
        </w:pBdr>
        <w:spacing w:after="120"/>
      </w:pPr>
      <w:r>
        <w:rPr>
          <w:b/>
        </w:rPr>
        <w:t xml:space="preserve">Truth #1:  </w:t>
      </w:r>
    </w:p>
    <w:p>
      <w:pPr>
        <w:pBdr>
          <w:bottom w:val="single" w:sz="6" w:space="2" w:color="CBD5E1"/>
        </w:pBdr>
        <w:spacing w:after="120"/>
      </w:pPr>
      <w:r>
        <w:rPr>
          <w:b/>
        </w:rPr>
        <w:t xml:space="preserve">Truth #2:  </w:t>
      </w:r>
    </w:p>
    <w:p>
      <w:pPr>
        <w:pBdr>
          <w:bottom w:val="single" w:sz="6" w:space="2" w:color="CBD5E1"/>
        </w:pBdr>
        <w:spacing w:after="120"/>
      </w:pPr>
      <w:r>
        <w:rPr>
          <w:b/>
        </w:rPr>
        <w:t xml:space="preserve">Lie (make it believable):  </w:t>
      </w:r>
    </w:p>
    <w:p>
      <w:pPr>
        <w:spacing w:before="120"/>
      </w:pPr>
      <w:r>
        <w:rPr>
          <w:b/>
          <w:color w:val="111827"/>
          <w:sz w:val="23"/>
        </w:rPr>
        <w:t>My goal for this class this year</w:t>
      </w:r>
    </w:p>
    <w:p>
      <w:r>
        <w:t>A goal can be big or small. Learn a new skill, pass with a B, start a side project, make a friend. Pick one you actually mean.</w:t>
      </w:r>
    </w:p>
    <w:p>
      <w:pPr>
        <w:pBdr>
          <w:bottom w:val="single" w:sz="6" w:space="2" w:color="CBD5E1"/>
        </w:pBdr>
        <w:spacing w:after="180"/>
      </w:pPr>
    </w:p>
    <w:p>
      <w:pPr>
        <w:pBdr>
          <w:bottom w:val="single" w:sz="6" w:space="2" w:color="CBD5E1"/>
        </w:pBdr>
        <w:spacing w:after="180"/>
      </w:pPr>
    </w:p>
    <w:p>
      <w:pPr>
        <w:spacing w:before="120"/>
      </w:pPr>
      <w:r>
        <w:rPr>
          <w:b/>
          <w:color w:val="111827"/>
          <w:sz w:val="23"/>
        </w:rPr>
        <w:t>As you listen to others</w:t>
      </w:r>
    </w:p>
    <w:p>
      <w:r>
        <w:t>Write down two people whose goal is close to yours. You just found your first study partners.</w:t>
      </w:r>
    </w:p>
    <w:p>
      <w:pPr>
        <w:pBdr>
          <w:bottom w:val="single" w:sz="6" w:space="2" w:color="CBD5E1"/>
        </w:pBdr>
        <w:spacing w:after="180"/>
      </w:pPr>
    </w:p>
    <w:p>
      <w:pPr>
        <w:pBdr>
          <w:bottom w:val="single" w:sz="6" w:space="2" w:color="CBD5E1"/>
        </w:pBdr>
        <w:spacing w:after="180"/>
      </w:pPr>
    </w:p>
    <w:p>
      <w:pPr>
        <w:spacing w:before="240"/>
      </w:pPr>
      <w:r>
        <w:rPr>
          <w:b/>
          <w:color w:val="3B0873"/>
          <w:sz w:val="26"/>
        </w:rPr>
        <w:t>Day 2: why this class matters   (FOR STUDENTS)</w:t>
      </w:r>
    </w:p>
    <w:p>
      <w:pPr>
        <w:pBdr>
          <w:bottom w:val="single" w:sz="6" w:space="2" w:color="CBD5E1"/>
        </w:pBdr>
        <w:spacing w:after="120"/>
      </w:pPr>
      <w:r>
        <w:rPr>
          <w:b/>
        </w:rPr>
        <w:t xml:space="preserve">Your name:  </w:t>
      </w:r>
    </w:p>
    <w:p>
      <w:r>
        <w:t>Every skill in this class leads somewhere. Below are real careers on the business and tech sides. Pick TWO that catch your eye and dig in.</w:t>
      </w:r>
    </w:p>
    <w:tbl>
      <w:tblPr>
        <w:tblStyle w:val="TableGrid"/>
        <w:tblW w:type="auto" w:w="0"/>
        <w:tblLook w:firstColumn="1" w:firstRow="1" w:lastColumn="0" w:lastRow="0" w:noHBand="0" w:noVBand="1" w:val="04A0"/>
      </w:tblPr>
      <w:tblGrid>
        <w:gridCol w:w="4320"/>
        <w:gridCol w:w="4320"/>
      </w:tblGrid>
      <w:tr>
        <w:tc>
          <w:tcPr>
            <w:tcW w:type="dxa" w:w="4320"/>
            <w:shd w:val="clear" w:fill="3B0873"/>
          </w:tcPr>
          <w:p>
            <w:r>
              <w:rPr>
                <w:b/>
                <w:color w:val="FFFFFF"/>
              </w:rPr>
              <w:t>Business side</w:t>
            </w:r>
          </w:p>
        </w:tc>
        <w:tc>
          <w:tcPr>
            <w:tcW w:type="dxa" w:w="4320"/>
            <w:shd w:val="clear" w:fill="3B0873"/>
          </w:tcPr>
          <w:p>
            <w:r>
              <w:rPr>
                <w:b/>
                <w:color w:val="FFFFFF"/>
              </w:rPr>
              <w:t>Technology side</w:t>
            </w:r>
          </w:p>
        </w:tc>
      </w:tr>
      <w:tr>
        <w:tc>
          <w:tcPr>
            <w:tcW w:type="dxa" w:w="4320"/>
          </w:tcPr>
          <w:p>
            <w:r>
              <w:t>Entrepreneur / small business owner</w:t>
            </w:r>
          </w:p>
        </w:tc>
        <w:tc>
          <w:tcPr>
            <w:tcW w:type="dxa" w:w="4320"/>
          </w:tcPr>
          <w:p>
            <w:r>
              <w:t>Software developer</w:t>
            </w:r>
          </w:p>
        </w:tc>
      </w:tr>
      <w:tr>
        <w:tc>
          <w:tcPr>
            <w:tcW w:type="dxa" w:w="4320"/>
          </w:tcPr>
          <w:p>
            <w:r>
              <w:t>Marketing or social media manager</w:t>
            </w:r>
          </w:p>
        </w:tc>
        <w:tc>
          <w:tcPr>
            <w:tcW w:type="dxa" w:w="4320"/>
          </w:tcPr>
          <w:p>
            <w:r>
              <w:t>IT support specialist</w:t>
            </w:r>
          </w:p>
        </w:tc>
      </w:tr>
      <w:tr>
        <w:tc>
          <w:tcPr>
            <w:tcW w:type="dxa" w:w="4320"/>
          </w:tcPr>
          <w:p>
            <w:r>
              <w:t>Financial analyst or accountant</w:t>
            </w:r>
          </w:p>
        </w:tc>
        <w:tc>
          <w:tcPr>
            <w:tcW w:type="dxa" w:w="4320"/>
          </w:tcPr>
          <w:p>
            <w:r>
              <w:t>Cybersecurity analyst</w:t>
            </w:r>
          </w:p>
        </w:tc>
      </w:tr>
      <w:tr>
        <w:tc>
          <w:tcPr>
            <w:tcW w:type="dxa" w:w="4320"/>
          </w:tcPr>
          <w:p>
            <w:r>
              <w:t>Project or operations manager</w:t>
            </w:r>
          </w:p>
        </w:tc>
        <w:tc>
          <w:tcPr>
            <w:tcW w:type="dxa" w:w="4320"/>
          </w:tcPr>
          <w:p>
            <w:r>
              <w:t>Data analyst</w:t>
            </w:r>
          </w:p>
        </w:tc>
      </w:tr>
      <w:tr>
        <w:tc>
          <w:tcPr>
            <w:tcW w:type="dxa" w:w="4320"/>
          </w:tcPr>
          <w:p>
            <w:r>
              <w:t>Sales or account manager</w:t>
            </w:r>
          </w:p>
        </w:tc>
        <w:tc>
          <w:tcPr>
            <w:tcW w:type="dxa" w:w="4320"/>
          </w:tcPr>
          <w:p>
            <w:r>
              <w:t>Web or app designer</w:t>
            </w:r>
          </w:p>
        </w:tc>
      </w:tr>
    </w:tbl>
    <w:p>
      <w:pPr>
        <w:spacing w:after="40"/>
      </w:pPr>
    </w:p>
    <w:p>
      <w:pPr>
        <w:spacing w:before="120"/>
      </w:pPr>
      <w:r>
        <w:rPr>
          <w:b/>
          <w:color w:val="111827"/>
          <w:sz w:val="23"/>
        </w:rPr>
        <w:t>My first pick</w:t>
      </w:r>
    </w:p>
    <w:p>
      <w:pPr>
        <w:pBdr>
          <w:bottom w:val="single" w:sz="6" w:space="2" w:color="CBD5E1"/>
        </w:pBdr>
        <w:spacing w:after="120"/>
      </w:pPr>
      <w:r>
        <w:rPr>
          <w:b/>
        </w:rPr>
        <w:t xml:space="preserve">Career:  </w:t>
      </w:r>
    </w:p>
    <w:p>
      <w:pPr>
        <w:spacing w:after="40"/>
      </w:pPr>
      <w:r>
        <w:rPr>
          <w:b/>
          <w:color w:val="6B7280"/>
          <w:sz w:val="18"/>
        </w:rPr>
        <w:t>One thing I would want to know about this job</w:t>
      </w:r>
    </w:p>
    <w:p>
      <w:pPr>
        <w:pBdr>
          <w:bottom w:val="single" w:sz="6" w:space="2" w:color="CBD5E1"/>
        </w:pBdr>
        <w:spacing w:after="180"/>
      </w:pPr>
    </w:p>
    <w:p>
      <w:pPr>
        <w:spacing w:after="40"/>
      </w:pPr>
      <w:r>
        <w:rPr>
          <w:b/>
          <w:color w:val="6B7280"/>
          <w:sz w:val="18"/>
        </w:rPr>
        <w:t>A skill this class might build toward it</w:t>
      </w:r>
    </w:p>
    <w:p>
      <w:pPr>
        <w:pBdr>
          <w:bottom w:val="single" w:sz="6" w:space="2" w:color="CBD5E1"/>
        </w:pBdr>
        <w:spacing w:after="180"/>
      </w:pPr>
    </w:p>
    <w:p>
      <w:pPr>
        <w:spacing w:before="120"/>
      </w:pPr>
      <w:r>
        <w:rPr>
          <w:b/>
          <w:color w:val="111827"/>
          <w:sz w:val="23"/>
        </w:rPr>
        <w:t>My second pick</w:t>
      </w:r>
    </w:p>
    <w:p>
      <w:pPr>
        <w:pBdr>
          <w:bottom w:val="single" w:sz="6" w:space="2" w:color="CBD5E1"/>
        </w:pBdr>
        <w:spacing w:after="120"/>
      </w:pPr>
      <w:r>
        <w:rPr>
          <w:b/>
        </w:rPr>
        <w:t xml:space="preserve">Career:  </w:t>
      </w:r>
    </w:p>
    <w:p>
      <w:pPr>
        <w:spacing w:after="40"/>
      </w:pPr>
      <w:r>
        <w:rPr>
          <w:b/>
          <w:color w:val="6B7280"/>
          <w:sz w:val="18"/>
        </w:rPr>
        <w:t>One thing I would want to know about this job</w:t>
      </w:r>
    </w:p>
    <w:p>
      <w:pPr>
        <w:pBdr>
          <w:bottom w:val="single" w:sz="6" w:space="2" w:color="CBD5E1"/>
        </w:pBdr>
        <w:spacing w:after="180"/>
      </w:pPr>
    </w:p>
    <w:p>
      <w:pPr>
        <w:spacing w:after="40"/>
      </w:pPr>
      <w:r>
        <w:rPr>
          <w:b/>
          <w:color w:val="6B7280"/>
          <w:sz w:val="18"/>
        </w:rPr>
        <w:t>A skill this class might build toward it</w:t>
      </w:r>
    </w:p>
    <w:p>
      <w:pPr>
        <w:pBdr>
          <w:bottom w:val="single" w:sz="6" w:space="2" w:color="CBD5E1"/>
        </w:pBdr>
        <w:spacing w:after="180"/>
      </w:pPr>
    </w:p>
    <w:p>
      <w:pPr>
        <w:spacing w:before="240"/>
      </w:pPr>
      <w:r>
        <w:rPr>
          <w:b/>
          <w:color w:val="3B0873"/>
          <w:sz w:val="26"/>
        </w:rPr>
        <w:t>Day 3: syllabus scavenger hunt   (FOR STUDENTS)</w:t>
      </w:r>
    </w:p>
    <w:p>
      <w:pPr>
        <w:pBdr>
          <w:bottom w:val="single" w:sz="6" w:space="2" w:color="CBD5E1"/>
        </w:pBdr>
        <w:spacing w:after="120"/>
      </w:pPr>
      <w:r>
        <w:rPr>
          <w:b/>
        </w:rPr>
        <w:t xml:space="preserve">Your name:  </w:t>
      </w:r>
    </w:p>
    <w:p>
      <w:r>
        <w:t>Every answer is somewhere in the class syllabus. Hunt them down and write what you find on the lines. Note the section or page where you found each one.</w:t>
      </w:r>
    </w:p>
    <w:p>
      <w:pPr>
        <w:spacing w:before="120"/>
      </w:pPr>
      <w:r>
        <w:rPr>
          <w:b/>
          <w:color w:val="111827"/>
          <w:sz w:val="23"/>
        </w:rPr>
        <w:t>1. What is the name of this course and who teaches it?</w:t>
      </w:r>
    </w:p>
    <w:p>
      <w:pPr>
        <w:pBdr>
          <w:bottom w:val="single" w:sz="6" w:space="2" w:color="CBD5E1"/>
        </w:pBdr>
        <w:spacing w:after="180"/>
      </w:pPr>
    </w:p>
    <w:p>
      <w:pPr>
        <w:spacing w:before="120"/>
      </w:pPr>
      <w:r>
        <w:rPr>
          <w:b/>
          <w:color w:val="111827"/>
          <w:sz w:val="23"/>
        </w:rPr>
        <w:t>2. Name two things you will learn or build in this class.</w:t>
      </w:r>
    </w:p>
    <w:p>
      <w:pPr>
        <w:pBdr>
          <w:bottom w:val="single" w:sz="6" w:space="2" w:color="CBD5E1"/>
        </w:pBdr>
        <w:spacing w:after="180"/>
      </w:pPr>
    </w:p>
    <w:p>
      <w:pPr>
        <w:pBdr>
          <w:bottom w:val="single" w:sz="6" w:space="2" w:color="CBD5E1"/>
        </w:pBdr>
        <w:spacing w:after="180"/>
      </w:pPr>
    </w:p>
    <w:p>
      <w:pPr>
        <w:spacing w:before="120"/>
      </w:pPr>
      <w:r>
        <w:rPr>
          <w:b/>
          <w:color w:val="111827"/>
          <w:sz w:val="23"/>
        </w:rPr>
        <w:t>3. How is your grade broken down (what counts and how much)?</w:t>
      </w:r>
    </w:p>
    <w:p>
      <w:pPr>
        <w:pBdr>
          <w:bottom w:val="single" w:sz="6" w:space="2" w:color="CBD5E1"/>
        </w:pBdr>
        <w:spacing w:after="180"/>
      </w:pPr>
    </w:p>
    <w:p>
      <w:pPr>
        <w:pBdr>
          <w:bottom w:val="single" w:sz="6" w:space="2" w:color="CBD5E1"/>
        </w:pBdr>
        <w:spacing w:after="180"/>
      </w:pPr>
    </w:p>
    <w:p>
      <w:pPr>
        <w:spacing w:before="120"/>
      </w:pPr>
      <w:r>
        <w:rPr>
          <w:b/>
          <w:color w:val="111827"/>
          <w:sz w:val="23"/>
        </w:rPr>
        <w:t>4. What is the policy for late or missing work?</w:t>
      </w:r>
    </w:p>
    <w:p>
      <w:pPr>
        <w:pBdr>
          <w:bottom w:val="single" w:sz="6" w:space="2" w:color="CBD5E1"/>
        </w:pBdr>
        <w:spacing w:after="180"/>
      </w:pPr>
    </w:p>
    <w:p>
      <w:pPr>
        <w:pBdr>
          <w:bottom w:val="single" w:sz="6" w:space="2" w:color="CBD5E1"/>
        </w:pBdr>
        <w:spacing w:after="180"/>
      </w:pPr>
    </w:p>
    <w:p>
      <w:pPr>
        <w:spacing w:before="120"/>
      </w:pPr>
      <w:r>
        <w:rPr>
          <w:b/>
          <w:color w:val="111827"/>
          <w:sz w:val="23"/>
        </w:rPr>
        <w:t>5. What supplies or materials do you need for this class?</w:t>
      </w:r>
    </w:p>
    <w:p>
      <w:pPr>
        <w:pBdr>
          <w:bottom w:val="single" w:sz="6" w:space="2" w:color="CBD5E1"/>
        </w:pBdr>
        <w:spacing w:after="180"/>
      </w:pPr>
    </w:p>
    <w:p>
      <w:pPr>
        <w:spacing w:before="120"/>
      </w:pPr>
      <w:r>
        <w:rPr>
          <w:b/>
          <w:color w:val="111827"/>
          <w:sz w:val="23"/>
        </w:rPr>
        <w:t>6. What is the rule about phones, devices, or the AI tools you may use?</w:t>
      </w:r>
    </w:p>
    <w:p>
      <w:pPr>
        <w:pBdr>
          <w:bottom w:val="single" w:sz="6" w:space="2" w:color="CBD5E1"/>
        </w:pBdr>
        <w:spacing w:after="180"/>
      </w:pPr>
    </w:p>
    <w:p>
      <w:pPr>
        <w:pBdr>
          <w:bottom w:val="single" w:sz="6" w:space="2" w:color="CBD5E1"/>
        </w:pBdr>
        <w:spacing w:after="180"/>
      </w:pPr>
    </w:p>
    <w:p>
      <w:pPr>
        <w:spacing w:before="240"/>
      </w:pPr>
      <w:r>
        <w:rPr>
          <w:b/>
          <w:color w:val="3B0873"/>
          <w:sz w:val="26"/>
        </w:rPr>
        <w:t>Day 3: scavenger hunt (continued)   (FOR STUDENTS)</w:t>
      </w:r>
    </w:p>
    <w:p>
      <w:pPr>
        <w:spacing w:before="120"/>
      </w:pPr>
      <w:r>
        <w:rPr>
          <w:b/>
          <w:color w:val="111827"/>
          <w:sz w:val="23"/>
        </w:rPr>
        <w:t>7. How and when can you get help if you fall behind?</w:t>
      </w:r>
    </w:p>
    <w:p>
      <w:pPr>
        <w:pBdr>
          <w:bottom w:val="single" w:sz="6" w:space="2" w:color="CBD5E1"/>
        </w:pBdr>
        <w:spacing w:after="180"/>
      </w:pPr>
    </w:p>
    <w:p>
      <w:pPr>
        <w:pBdr>
          <w:bottom w:val="single" w:sz="6" w:space="2" w:color="CBD5E1"/>
        </w:pBdr>
        <w:spacing w:after="180"/>
      </w:pPr>
    </w:p>
    <w:p>
      <w:pPr>
        <w:spacing w:before="120"/>
      </w:pPr>
      <w:r>
        <w:rPr>
          <w:b/>
          <w:color w:val="111827"/>
          <w:sz w:val="23"/>
        </w:rPr>
        <w:t>8. What is one classroom or lab rule you must follow?</w:t>
      </w:r>
    </w:p>
    <w:p>
      <w:pPr>
        <w:pBdr>
          <w:bottom w:val="single" w:sz="6" w:space="2" w:color="CBD5E1"/>
        </w:pBdr>
        <w:spacing w:after="180"/>
      </w:pPr>
    </w:p>
    <w:p>
      <w:pPr>
        <w:spacing w:before="120"/>
      </w:pPr>
      <w:r>
        <w:rPr>
          <w:b/>
          <w:color w:val="111827"/>
          <w:sz w:val="23"/>
        </w:rPr>
        <w:t>9. What big project or event should you look forward to this year?</w:t>
      </w:r>
    </w:p>
    <w:p>
      <w:pPr>
        <w:pBdr>
          <w:bottom w:val="single" w:sz="6" w:space="2" w:color="CBD5E1"/>
        </w:pBdr>
        <w:spacing w:after="180"/>
      </w:pPr>
    </w:p>
    <w:p>
      <w:pPr>
        <w:spacing w:before="120"/>
      </w:pPr>
      <w:r>
        <w:rPr>
          <w:b/>
          <w:color w:val="111827"/>
          <w:sz w:val="23"/>
        </w:rPr>
        <w:t>10. What is one question the syllabus did NOT answer for you?</w:t>
      </w:r>
    </w:p>
    <w:p>
      <w:pPr>
        <w:pBdr>
          <w:bottom w:val="single" w:sz="6" w:space="2" w:color="CBD5E1"/>
        </w:pBdr>
        <w:spacing w:after="180"/>
      </w:pPr>
    </w:p>
    <w:p>
      <w:pPr>
        <w:pBdr>
          <w:bottom w:val="single" w:sz="6" w:space="2" w:color="CBD5E1"/>
        </w:pBdr>
        <w:spacing w:after="180"/>
      </w:pPr>
    </w:p>
    <w:tbl>
      <w:tblPr>
        <w:tblStyle w:val="TableGrid"/>
        <w:tblW w:type="auto" w:w="0"/>
        <w:tblLook w:firstColumn="1" w:firstRow="1" w:lastColumn="0" w:lastRow="0" w:noHBand="0" w:noVBand="1" w:val="04A0"/>
      </w:tblPr>
      <w:tblGrid>
        <w:gridCol w:w="8640"/>
      </w:tblGrid>
      <w:tr>
        <w:tc>
          <w:tcPr>
            <w:tcW w:type="dxa" w:w="8640"/>
            <w:shd w:val="clear" w:fill="F3EEFB"/>
          </w:tcPr>
          <w:p>
            <w:r>
              <w:rPr>
                <w:b/>
              </w:rPr>
              <w:t xml:space="preserve">KEEP THIS: </w:t>
            </w:r>
            <w:r>
              <w:t>Put this page in your folder. When you have a question later this year, check here first before you ask. Most answers are already in your hands.</w:t>
            </w:r>
          </w:p>
        </w:tc>
      </w:tr>
    </w:tbl>
    <w:p>
      <w:pPr>
        <w:spacing w:before="240"/>
      </w:pPr>
      <w:r>
        <w:rPr>
          <w:b/>
          <w:color w:val="3B0873"/>
          <w:sz w:val="26"/>
        </w:rPr>
        <w:t>Day 4: what do you already know   (FOR STUDENTS)</w:t>
      </w:r>
    </w:p>
    <w:p>
      <w:pPr>
        <w:pBdr>
          <w:bottom w:val="single" w:sz="6" w:space="2" w:color="CBD5E1"/>
        </w:pBdr>
        <w:spacing w:after="120"/>
      </w:pPr>
      <w:r>
        <w:rPr>
          <w:b/>
        </w:rPr>
        <w:t xml:space="preserve">Your name:  </w:t>
      </w:r>
    </w:p>
    <w:p>
      <w:r>
        <w:t>This is NOT graded. Be honest so your teacher can plan a class that actually fits you. Check every skill you have already tried, even just once.</w:t>
      </w:r>
    </w:p>
    <w:p>
      <w:pPr>
        <w:spacing w:before="120"/>
      </w:pPr>
      <w:r>
        <w:rPr>
          <w:b/>
          <w:color w:val="111827"/>
          <w:sz w:val="23"/>
        </w:rPr>
        <w:t>I have already tried...</w:t>
      </w:r>
    </w:p>
    <w:p>
      <w:pPr>
        <w:spacing w:after="60"/>
      </w:pPr>
      <w:r>
        <w:t>☐  Made a budget or tracked money for something</w:t>
      </w:r>
    </w:p>
    <w:p>
      <w:pPr>
        <w:spacing w:after="60"/>
      </w:pPr>
      <w:r>
        <w:t>☐  Started or helped run a small business or side hustle</w:t>
      </w:r>
    </w:p>
    <w:p>
      <w:pPr>
        <w:spacing w:after="60"/>
      </w:pPr>
      <w:r>
        <w:t>☐  Made a poster, ad, or social post to promote something</w:t>
      </w:r>
    </w:p>
    <w:p>
      <w:pPr>
        <w:spacing w:after="60"/>
      </w:pPr>
      <w:r>
        <w:t>☐  Built a website, app, or game (even a simple one)</w:t>
      </w:r>
    </w:p>
    <w:p>
      <w:pPr>
        <w:spacing w:after="60"/>
      </w:pPr>
      <w:r>
        <w:t>☐  Used a spreadsheet for more than typing (formulas, charts)</w:t>
      </w:r>
    </w:p>
    <w:p>
      <w:pPr>
        <w:spacing w:after="60"/>
      </w:pPr>
      <w:r>
        <w:t>☐  Written code or used block coding like Scratch</w:t>
      </w:r>
    </w:p>
    <w:p>
      <w:pPr>
        <w:spacing w:after="60"/>
      </w:pPr>
      <w:r>
        <w:t>☐  Given a presentation or pitch in front of people</w:t>
      </w:r>
    </w:p>
    <w:p>
      <w:pPr>
        <w:spacing w:after="60"/>
      </w:pPr>
      <w:r>
        <w:t>☐  Used an AI tool to help with schoolwork or a project</w:t>
      </w:r>
    </w:p>
    <w:p>
      <w:pPr>
        <w:spacing w:before="120"/>
      </w:pPr>
      <w:r>
        <w:rPr>
          <w:b/>
          <w:color w:val="111827"/>
          <w:sz w:val="23"/>
        </w:rPr>
        <w:t>Three quick questions</w:t>
      </w:r>
    </w:p>
    <w:p>
      <w:pPr>
        <w:spacing w:after="40"/>
      </w:pPr>
      <w:r>
        <w:rPr>
          <w:b/>
          <w:color w:val="6B7280"/>
          <w:sz w:val="18"/>
        </w:rPr>
        <w:t>One thing I am genuinely curious about in this class</w:t>
      </w:r>
    </w:p>
    <w:p>
      <w:pPr>
        <w:pBdr>
          <w:bottom w:val="single" w:sz="6" w:space="2" w:color="CBD5E1"/>
        </w:pBdr>
        <w:spacing w:after="180"/>
      </w:pPr>
    </w:p>
    <w:p>
      <w:pPr>
        <w:spacing w:after="40"/>
      </w:pPr>
      <w:r>
        <w:rPr>
          <w:b/>
          <w:color w:val="6B7280"/>
          <w:sz w:val="18"/>
        </w:rPr>
        <w:t>One thing that would make this class hard for me</w:t>
      </w:r>
    </w:p>
    <w:p>
      <w:pPr>
        <w:pBdr>
          <w:bottom w:val="single" w:sz="6" w:space="2" w:color="CBD5E1"/>
        </w:pBdr>
        <w:spacing w:after="180"/>
      </w:pPr>
    </w:p>
    <w:p>
      <w:pPr>
        <w:spacing w:after="40"/>
      </w:pPr>
      <w:r>
        <w:rPr>
          <w:b/>
          <w:color w:val="6B7280"/>
          <w:sz w:val="18"/>
        </w:rPr>
        <w:t>One skill I most want to walk out of this class with</w:t>
      </w:r>
    </w:p>
    <w:p>
      <w:pPr>
        <w:pBdr>
          <w:bottom w:val="single" w:sz="6" w:space="2" w:color="CBD5E1"/>
        </w:pBdr>
        <w:spacing w:after="180"/>
      </w:pPr>
    </w:p>
    <w:p>
      <w:pPr>
        <w:spacing w:before="240"/>
      </w:pPr>
      <w:r>
        <w:rPr>
          <w:b/>
          <w:color w:val="3B0873"/>
          <w:sz w:val="26"/>
        </w:rPr>
        <w:t>Day 5: mini-project launch   (FOR STUDENTS)</w:t>
      </w:r>
    </w:p>
    <w:p>
      <w:pPr>
        <w:pBdr>
          <w:bottom w:val="single" w:sz="6" w:space="2" w:color="CBD5E1"/>
        </w:pBdr>
        <w:spacing w:after="120"/>
      </w:pPr>
      <w:r>
        <w:rPr>
          <w:b/>
        </w:rPr>
        <w:t xml:space="preserve">Your name:  </w:t>
      </w:r>
    </w:p>
    <w:p>
      <w:pPr>
        <w:spacing w:before="120"/>
      </w:pPr>
      <w:r>
        <w:rPr>
          <w:b/>
          <w:color w:val="111827"/>
          <w:sz w:val="23"/>
        </w:rPr>
        <w:t>Your challenge</w:t>
      </w:r>
    </w:p>
    <w:p>
      <w:r>
        <w:t>Design a simple product, service, app, or campaign that solves one real problem for people your age. You are not building it today. You are planning it on paper. Business idea or tech idea, your call.</w:t>
      </w:r>
    </w:p>
    <w:p>
      <w:pPr>
        <w:pBdr>
          <w:bottom w:val="single" w:sz="6" w:space="2" w:color="CBD5E1"/>
        </w:pBdr>
        <w:spacing w:after="120"/>
      </w:pPr>
      <w:r>
        <w:rPr>
          <w:b/>
        </w:rPr>
        <w:t xml:space="preserve">The real problem I want to solve:  </w:t>
      </w:r>
    </w:p>
    <w:p>
      <w:pPr>
        <w:pBdr>
          <w:bottom w:val="single" w:sz="6" w:space="2" w:color="CBD5E1"/>
        </w:pBdr>
        <w:spacing w:after="120"/>
      </w:pPr>
      <w:r>
        <w:rPr>
          <w:b/>
        </w:rPr>
        <w:t xml:space="preserve">Who it is for:  </w:t>
      </w:r>
    </w:p>
    <w:p>
      <w:pPr>
        <w:pBdr>
          <w:bottom w:val="single" w:sz="6" w:space="2" w:color="CBD5E1"/>
        </w:pBdr>
        <w:spacing w:after="120"/>
      </w:pPr>
      <w:r>
        <w:rPr>
          <w:b/>
        </w:rPr>
        <w:t xml:space="preserve">My idea in one sentence:  </w:t>
      </w:r>
    </w:p>
    <w:p>
      <w:pPr>
        <w:spacing w:before="120"/>
      </w:pPr>
      <w:r>
        <w:rPr>
          <w:b/>
          <w:color w:val="111827"/>
          <w:sz w:val="23"/>
        </w:rPr>
        <w:t>Plan it out</w:t>
      </w:r>
    </w:p>
    <w:p>
      <w:r>
        <w:t>Use the box to sketch your idea. Draw it, box it out, or list the parts. There is no wrong way to plan, as long as a stranger could understand it.</w:t>
      </w:r>
    </w:p>
    <w:p>
      <w:pPr>
        <w:spacing w:after="40"/>
      </w:pPr>
      <w:r>
        <w:rPr>
          <w:b/>
          <w:color w:val="6B7280"/>
          <w:sz w:val="18"/>
        </w:rPr>
        <w:t>Sketch, notes, or a plan for your idea</w:t>
      </w:r>
    </w:p>
    <w:tbl>
      <w:tblPr>
        <w:tblStyle w:val="TableGrid"/>
        <w:tblW w:type="auto" w:w="0"/>
        <w:tblLook w:firstColumn="1" w:firstRow="1" w:lastColumn="0" w:lastRow="0" w:noHBand="0" w:noVBand="1" w:val="04A0"/>
      </w:tblPr>
      <w:tblGrid>
        <w:gridCol w:w="8640"/>
      </w:tblGrid>
      <w:tr>
        <w:trPr>
          <w:trHeight w:val="3888" w:hRule="atLeast"/>
        </w:trPr>
        <w:tc>
          <w:tcPr>
            <w:tcW w:type="dxa" w:w="8640"/>
          </w:tcPr>
          <w:p/>
        </w:tc>
      </w:tr>
    </w:tbl>
    <w:p>
      <w:pPr>
        <w:spacing w:after="40"/>
      </w:pPr>
      <w:r>
        <w:rPr>
          <w:b/>
          <w:color w:val="6B7280"/>
          <w:sz w:val="18"/>
        </w:rPr>
        <w:t>The hardest part of making this real and one first step I could take</w:t>
      </w:r>
    </w:p>
    <w:p>
      <w:pPr>
        <w:pBdr>
          <w:bottom w:val="single" w:sz="6" w:space="2" w:color="CBD5E1"/>
        </w:pBdr>
        <w:spacing w:after="180"/>
      </w:pPr>
    </w:p>
    <w:p>
      <w:pPr>
        <w:pBdr>
          <w:bottom w:val="single" w:sz="6" w:space="2" w:color="CBD5E1"/>
        </w:pBdr>
        <w:spacing w:after="180"/>
      </w:pP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4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